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CBEBB" w14:textId="07777693" w:rsidR="00863F3F" w:rsidRPr="00863F3F" w:rsidRDefault="00255F37" w:rsidP="00863F3F">
      <w:pPr>
        <w:rPr>
          <w:rFonts w:asciiTheme="majorHAnsi" w:eastAsia="Times New Roman" w:hAnsiTheme="majorHAnsi" w:cstheme="majorHAnsi"/>
          <w:bCs/>
          <w:caps/>
          <w:color w:val="000000"/>
          <w:sz w:val="27"/>
          <w:szCs w:val="27"/>
          <w:lang w:eastAsia="de-CH"/>
        </w:rPr>
      </w:pPr>
      <w:r>
        <w:rPr>
          <w:rFonts w:asciiTheme="majorHAnsi" w:eastAsia="Times New Roman" w:hAnsiTheme="majorHAnsi" w:cstheme="majorHAnsi"/>
          <w:bCs/>
          <w:caps/>
          <w:color w:val="000000"/>
          <w:sz w:val="27"/>
          <w:szCs w:val="27"/>
          <w:lang w:eastAsia="de-CH"/>
        </w:rPr>
        <w:t>DIE DREIGROSCHENOPER</w:t>
      </w:r>
    </w:p>
    <w:p w14:paraId="37C07EF4" w14:textId="2BDB946C" w:rsidR="000D1AEC" w:rsidRPr="003F7F99" w:rsidRDefault="00255F37" w:rsidP="00986D9C">
      <w:pPr>
        <w:rPr>
          <w:sz w:val="22"/>
          <w:szCs w:val="22"/>
        </w:rPr>
      </w:pPr>
      <w:r>
        <w:rPr>
          <w:rFonts w:ascii="Helvetica" w:hAnsi="Helvetica"/>
          <w:color w:val="000000"/>
          <w:sz w:val="27"/>
          <w:szCs w:val="27"/>
        </w:rPr>
        <w:t>von Bertolt Brecht</w:t>
      </w:r>
      <w:r>
        <w:rPr>
          <w:rFonts w:ascii="Helvetica" w:hAnsi="Helvetica"/>
          <w:color w:val="000000"/>
          <w:sz w:val="27"/>
          <w:szCs w:val="27"/>
        </w:rPr>
        <w:br/>
        <w:t>unter Mitarbeit von Elisabeth Hauptmann</w:t>
      </w:r>
      <w:r>
        <w:rPr>
          <w:rFonts w:ascii="Helvetica" w:hAnsi="Helvetica"/>
          <w:color w:val="000000"/>
          <w:sz w:val="27"/>
          <w:szCs w:val="27"/>
        </w:rPr>
        <w:br/>
        <w:t>Musik von Kurt Weill</w:t>
      </w:r>
      <w:r>
        <w:rPr>
          <w:rFonts w:ascii="Helvetica" w:hAnsi="Helvetica"/>
          <w:color w:val="000000"/>
          <w:sz w:val="27"/>
          <w:szCs w:val="27"/>
        </w:rPr>
        <w:br/>
        <w:t>REGIE: Pınar Karabulut</w:t>
      </w:r>
      <w:r>
        <w:rPr>
          <w:rFonts w:ascii="Helvetica" w:hAnsi="Helvetica"/>
          <w:color w:val="000000"/>
          <w:sz w:val="27"/>
          <w:szCs w:val="27"/>
        </w:rPr>
        <w:br/>
        <w:t>MUSIKALISCHE LEITUNG: Bettina Ostermeier</w:t>
      </w:r>
    </w:p>
    <w:p w14:paraId="6ED3301A" w14:textId="77777777" w:rsidR="00664922" w:rsidRPr="003F7F99" w:rsidRDefault="00664922" w:rsidP="00986D9C">
      <w:pPr>
        <w:rPr>
          <w:sz w:val="22"/>
          <w:szCs w:val="22"/>
        </w:rPr>
      </w:pPr>
    </w:p>
    <w:p w14:paraId="36E95101" w14:textId="77777777" w:rsidR="00664922" w:rsidRPr="003F7F99" w:rsidRDefault="00664922" w:rsidP="00664922">
      <w:pPr>
        <w:rPr>
          <w:rFonts w:cs="Arial"/>
          <w:color w:val="000000" w:themeColor="text1"/>
          <w:sz w:val="22"/>
          <w:szCs w:val="22"/>
        </w:rPr>
      </w:pPr>
      <w:r w:rsidRPr="003F7F99">
        <w:rPr>
          <w:rFonts w:cs="Arial"/>
          <w:color w:val="000000" w:themeColor="text1"/>
          <w:sz w:val="22"/>
          <w:szCs w:val="22"/>
        </w:rPr>
        <w:t>PRESSEFOTOS</w:t>
      </w:r>
    </w:p>
    <w:p w14:paraId="2FD55B12" w14:textId="31195D62" w:rsidR="00664922" w:rsidRPr="003F7F99" w:rsidRDefault="00664922" w:rsidP="00986D9C">
      <w:pPr>
        <w:rPr>
          <w:sz w:val="22"/>
          <w:szCs w:val="22"/>
        </w:rPr>
      </w:pPr>
      <w:r w:rsidRPr="003F7F99">
        <w:rPr>
          <w:rFonts w:cs="Arial"/>
          <w:color w:val="000000" w:themeColor="text1"/>
          <w:sz w:val="22"/>
          <w:szCs w:val="22"/>
        </w:rPr>
        <w:t xml:space="preserve">© </w:t>
      </w:r>
      <w:r w:rsidR="00255F37">
        <w:rPr>
          <w:rFonts w:asciiTheme="majorHAnsi" w:hAnsiTheme="majorHAnsi" w:cstheme="majorHAnsi"/>
          <w:color w:val="1A1918"/>
          <w:shd w:val="clear" w:color="auto" w:fill="FFFFFF"/>
        </w:rPr>
        <w:t>Sandra Then</w:t>
      </w:r>
    </w:p>
    <w:p w14:paraId="271394DC" w14:textId="77777777" w:rsidR="005C62C7" w:rsidRPr="003F7F99" w:rsidRDefault="005C62C7" w:rsidP="00986D9C">
      <w:pPr>
        <w:rPr>
          <w:sz w:val="22"/>
          <w:szCs w:val="22"/>
        </w:rPr>
      </w:pPr>
    </w:p>
    <w:p w14:paraId="3542952A" w14:textId="77777777" w:rsidR="005C62C7" w:rsidRDefault="005C62C7" w:rsidP="00986D9C">
      <w:pPr>
        <w:rPr>
          <w:sz w:val="22"/>
          <w:szCs w:val="22"/>
        </w:rPr>
      </w:pPr>
      <w:r w:rsidRPr="003F7F99">
        <w:rPr>
          <w:sz w:val="22"/>
          <w:szCs w:val="22"/>
        </w:rPr>
        <w:t>Bildlegende Von links nach rechts:</w:t>
      </w:r>
    </w:p>
    <w:p w14:paraId="56612C8C" w14:textId="77777777" w:rsidR="00371F4B" w:rsidRDefault="00371F4B" w:rsidP="00986D9C">
      <w:pPr>
        <w:rPr>
          <w:sz w:val="22"/>
          <w:szCs w:val="22"/>
        </w:rPr>
      </w:pPr>
    </w:p>
    <w:p w14:paraId="68F6CADA" w14:textId="20A17011" w:rsidR="00371F4B" w:rsidRPr="00371F4B" w:rsidRDefault="00AC105F" w:rsidP="00371F4B">
      <w:pPr>
        <w:pStyle w:val="Listenabsatz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Florian Voigt, Thomas Wodianka, Zeynep </w:t>
      </w:r>
      <w:proofErr w:type="spellStart"/>
      <w:r>
        <w:rPr>
          <w:b/>
          <w:bCs/>
          <w:sz w:val="22"/>
          <w:szCs w:val="22"/>
        </w:rPr>
        <w:t>Bozbay</w:t>
      </w:r>
      <w:proofErr w:type="spellEnd"/>
      <w:r>
        <w:rPr>
          <w:b/>
          <w:bCs/>
          <w:sz w:val="22"/>
          <w:szCs w:val="22"/>
        </w:rPr>
        <w:t>, Sasha Melroch, Laina Schwarz, Matthias Neukirch, Henri Mertens</w:t>
      </w:r>
    </w:p>
    <w:p w14:paraId="5ED0FEC9" w14:textId="4EE40481" w:rsidR="00371F4B" w:rsidRDefault="00AC105F" w:rsidP="00371F4B">
      <w:pPr>
        <w:pStyle w:val="Listenabsatz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Lukas Darnstädt, Rahel Hubacher, </w:t>
      </w:r>
      <w:r>
        <w:rPr>
          <w:b/>
          <w:bCs/>
          <w:sz w:val="22"/>
          <w:szCs w:val="22"/>
        </w:rPr>
        <w:t xml:space="preserve">Zeynep </w:t>
      </w:r>
      <w:proofErr w:type="spellStart"/>
      <w:r>
        <w:rPr>
          <w:b/>
          <w:bCs/>
          <w:sz w:val="22"/>
          <w:szCs w:val="22"/>
        </w:rPr>
        <w:t>Bozbay</w:t>
      </w:r>
      <w:proofErr w:type="spellEnd"/>
    </w:p>
    <w:p w14:paraId="1C53B748" w14:textId="1839ADEF" w:rsidR="00371F4B" w:rsidRDefault="00AC105F" w:rsidP="00371F4B">
      <w:pPr>
        <w:pStyle w:val="Listenabsatz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Thomas Wodianka</w:t>
      </w:r>
      <w:r>
        <w:rPr>
          <w:b/>
          <w:bCs/>
          <w:sz w:val="22"/>
          <w:szCs w:val="22"/>
        </w:rPr>
        <w:t xml:space="preserve">, Margot Gödrös, </w:t>
      </w:r>
      <w:r>
        <w:rPr>
          <w:b/>
          <w:bCs/>
          <w:sz w:val="22"/>
          <w:szCs w:val="22"/>
        </w:rPr>
        <w:t>Laina Schwarz, Matthias Neukirch,</w:t>
      </w:r>
      <w:r>
        <w:rPr>
          <w:b/>
          <w:bCs/>
          <w:sz w:val="22"/>
          <w:szCs w:val="22"/>
        </w:rPr>
        <w:t xml:space="preserve"> Karin Pfammatter, </w:t>
      </w:r>
      <w:r>
        <w:rPr>
          <w:b/>
          <w:bCs/>
          <w:sz w:val="22"/>
          <w:szCs w:val="22"/>
        </w:rPr>
        <w:t>Henri Mertens</w:t>
      </w:r>
      <w:r>
        <w:rPr>
          <w:b/>
          <w:bCs/>
          <w:sz w:val="22"/>
          <w:szCs w:val="22"/>
        </w:rPr>
        <w:t>, Mervan Ürkmez</w:t>
      </w:r>
    </w:p>
    <w:p w14:paraId="08A03C05" w14:textId="5E2C3077" w:rsidR="00371F4B" w:rsidRDefault="00AC105F" w:rsidP="00371F4B">
      <w:pPr>
        <w:pStyle w:val="Listenabsatz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Thomas Wodianka</w:t>
      </w:r>
      <w:r>
        <w:rPr>
          <w:b/>
          <w:bCs/>
          <w:sz w:val="22"/>
          <w:szCs w:val="22"/>
        </w:rPr>
        <w:t xml:space="preserve"> </w:t>
      </w:r>
    </w:p>
    <w:p w14:paraId="4F5824D0" w14:textId="08612A86" w:rsidR="00AC105F" w:rsidRDefault="00AC105F" w:rsidP="00371F4B">
      <w:pPr>
        <w:pStyle w:val="Listenabsatz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Zeynep </w:t>
      </w:r>
      <w:proofErr w:type="spellStart"/>
      <w:r>
        <w:rPr>
          <w:b/>
          <w:bCs/>
          <w:sz w:val="22"/>
          <w:szCs w:val="22"/>
        </w:rPr>
        <w:t>Bozbay</w:t>
      </w:r>
      <w:proofErr w:type="spellEnd"/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Laina Schwarz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Thomas Wodianka</w:t>
      </w:r>
    </w:p>
    <w:p w14:paraId="1808E068" w14:textId="77777777" w:rsidR="00AC105F" w:rsidRDefault="00AC105F" w:rsidP="00371F4B">
      <w:pPr>
        <w:pStyle w:val="Listenabsatz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Karin Pfammatter</w:t>
      </w:r>
      <w:r w:rsidRPr="00AB7B95">
        <w:rPr>
          <w:b/>
          <w:bCs/>
          <w:sz w:val="22"/>
          <w:szCs w:val="22"/>
        </w:rPr>
        <w:t xml:space="preserve"> </w:t>
      </w:r>
    </w:p>
    <w:p w14:paraId="24451566" w14:textId="77777777" w:rsidR="00AC105F" w:rsidRDefault="00AC105F" w:rsidP="00371F4B">
      <w:pPr>
        <w:pStyle w:val="Listenabsatz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Thomas Wodianka, Zeynep </w:t>
      </w:r>
      <w:proofErr w:type="spellStart"/>
      <w:r>
        <w:rPr>
          <w:b/>
          <w:bCs/>
          <w:sz w:val="22"/>
          <w:szCs w:val="22"/>
        </w:rPr>
        <w:t>Bozbay</w:t>
      </w:r>
      <w:proofErr w:type="spellEnd"/>
      <w:r>
        <w:rPr>
          <w:b/>
          <w:bCs/>
          <w:sz w:val="22"/>
          <w:szCs w:val="22"/>
        </w:rPr>
        <w:t xml:space="preserve"> </w:t>
      </w:r>
    </w:p>
    <w:p w14:paraId="3E8CEDED" w14:textId="77777777" w:rsidR="00AC105F" w:rsidRDefault="00AC105F" w:rsidP="00AC105F">
      <w:pPr>
        <w:pStyle w:val="Listenabsatz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Thomas Wodianka, Zeynep </w:t>
      </w:r>
      <w:proofErr w:type="spellStart"/>
      <w:r>
        <w:rPr>
          <w:b/>
          <w:bCs/>
          <w:sz w:val="22"/>
          <w:szCs w:val="22"/>
        </w:rPr>
        <w:t>Bozbay</w:t>
      </w:r>
      <w:proofErr w:type="spellEnd"/>
      <w:r>
        <w:rPr>
          <w:b/>
          <w:bCs/>
          <w:sz w:val="22"/>
          <w:szCs w:val="22"/>
        </w:rPr>
        <w:t xml:space="preserve"> </w:t>
      </w:r>
    </w:p>
    <w:p w14:paraId="37FA5066" w14:textId="603663B6" w:rsidR="00494673" w:rsidRDefault="00494673" w:rsidP="00371F4B">
      <w:pPr>
        <w:pStyle w:val="Listenabsatz"/>
        <w:numPr>
          <w:ilvl w:val="0"/>
          <w:numId w:val="6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J</w:t>
      </w:r>
      <w:r w:rsidRPr="00494673">
        <w:rPr>
          <w:b/>
          <w:bCs/>
          <w:sz w:val="22"/>
          <w:szCs w:val="22"/>
          <w:lang w:val="en-US"/>
        </w:rPr>
        <w:t>ürg Bucher, Simon Kessler, Oscar Velásquez, Bettina Ostermeier, Alexander Egger, Mario von Holten, Christoph Luxinger</w:t>
      </w:r>
    </w:p>
    <w:p w14:paraId="1FF2C930" w14:textId="27154777" w:rsidR="00AC105F" w:rsidRDefault="00AC105F" w:rsidP="00AC105F">
      <w:pPr>
        <w:pStyle w:val="Listenabsatz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Thomas Wodianka</w:t>
      </w:r>
      <w:r>
        <w:rPr>
          <w:b/>
          <w:bCs/>
          <w:sz w:val="22"/>
          <w:szCs w:val="22"/>
        </w:rPr>
        <w:t>,</w:t>
      </w:r>
      <w:r w:rsidRPr="00AC105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Sasha Melroch</w:t>
      </w:r>
      <w:r>
        <w:rPr>
          <w:b/>
          <w:bCs/>
          <w:sz w:val="22"/>
          <w:szCs w:val="22"/>
        </w:rPr>
        <w:t>,</w:t>
      </w:r>
      <w:r w:rsidRPr="00AC105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Margot Gödrös,</w:t>
      </w:r>
      <w:r w:rsidRPr="00AC105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Henri Mertens,</w:t>
      </w:r>
      <w:r w:rsidRPr="00AC105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Matthias Neukirch,</w:t>
      </w:r>
      <w:r w:rsidRPr="00AC105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Zeynep </w:t>
      </w:r>
      <w:proofErr w:type="spellStart"/>
      <w:r>
        <w:rPr>
          <w:b/>
          <w:bCs/>
          <w:sz w:val="22"/>
          <w:szCs w:val="22"/>
        </w:rPr>
        <w:t>Bozbay</w:t>
      </w:r>
      <w:proofErr w:type="spellEnd"/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Mervan Ürkmez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Laina Schwarz</w:t>
      </w:r>
    </w:p>
    <w:p w14:paraId="4DA03E84" w14:textId="4E7EABB6" w:rsidR="00AC105F" w:rsidRPr="00AB7B95" w:rsidRDefault="00AC105F" w:rsidP="00371F4B">
      <w:pPr>
        <w:pStyle w:val="Listenabsatz"/>
        <w:numPr>
          <w:ilvl w:val="0"/>
          <w:numId w:val="6"/>
        </w:numPr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Gesamtes</w:t>
      </w:r>
      <w:proofErr w:type="spellEnd"/>
      <w:r>
        <w:rPr>
          <w:b/>
          <w:bCs/>
          <w:sz w:val="22"/>
          <w:szCs w:val="22"/>
          <w:lang w:val="en-US"/>
        </w:rPr>
        <w:t xml:space="preserve"> Ensemble</w:t>
      </w:r>
    </w:p>
    <w:p w14:paraId="5D159FCD" w14:textId="77777777" w:rsidR="00664922" w:rsidRPr="003F7F99" w:rsidRDefault="00664922" w:rsidP="00986D9C">
      <w:pPr>
        <w:rPr>
          <w:sz w:val="22"/>
          <w:szCs w:val="22"/>
        </w:rPr>
      </w:pPr>
    </w:p>
    <w:p w14:paraId="563160D0" w14:textId="77777777" w:rsidR="005C62C7" w:rsidRPr="00754F6C" w:rsidRDefault="005C62C7" w:rsidP="00986D9C">
      <w:pPr>
        <w:rPr>
          <w:sz w:val="22"/>
          <w:szCs w:val="22"/>
        </w:rPr>
      </w:pPr>
    </w:p>
    <w:p w14:paraId="085A8DC0" w14:textId="30F49A3F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REGIE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hyperlink r:id="rId8" w:history="1">
        <w:r>
          <w:rPr>
            <w:rStyle w:val="Hyperlink"/>
            <w:rFonts w:ascii="Helvetica" w:hAnsi="Helvetica"/>
            <w:color w:val="000000"/>
            <w:sz w:val="27"/>
            <w:szCs w:val="27"/>
            <w:bdr w:val="none" w:sz="0" w:space="0" w:color="auto" w:frame="1"/>
          </w:rPr>
          <w:t>Pınar Karabulut</w:t>
        </w:r>
      </w:hyperlink>
    </w:p>
    <w:p w14:paraId="40114CEE" w14:textId="179E02F4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MUSIKALISCHE LEITUNG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hyperlink r:id="rId9" w:history="1">
        <w:r>
          <w:rPr>
            <w:rStyle w:val="Hyperlink"/>
            <w:rFonts w:ascii="Helvetica" w:hAnsi="Helvetica"/>
            <w:color w:val="000000"/>
            <w:sz w:val="27"/>
            <w:szCs w:val="27"/>
            <w:bdr w:val="none" w:sz="0" w:space="0" w:color="auto" w:frame="1"/>
          </w:rPr>
          <w:t>Bettina Ostermeier</w:t>
        </w:r>
      </w:hyperlink>
    </w:p>
    <w:p w14:paraId="737D189C" w14:textId="0083C971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BÜHNE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hyperlink r:id="rId10" w:history="1">
        <w:r>
          <w:rPr>
            <w:rStyle w:val="Hyperlink"/>
            <w:rFonts w:ascii="Helvetica" w:hAnsi="Helvetica"/>
            <w:color w:val="000000"/>
            <w:sz w:val="27"/>
            <w:szCs w:val="27"/>
            <w:bdr w:val="none" w:sz="0" w:space="0" w:color="auto" w:frame="1"/>
          </w:rPr>
          <w:t>Michela Flück</w:t>
        </w:r>
      </w:hyperlink>
    </w:p>
    <w:p w14:paraId="4DDFD7C2" w14:textId="01EBF8F5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KOSTÜME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hyperlink r:id="rId11" w:history="1">
        <w:r>
          <w:rPr>
            <w:rStyle w:val="Hyperlink"/>
            <w:rFonts w:ascii="Helvetica" w:hAnsi="Helvetica"/>
            <w:color w:val="000000"/>
            <w:sz w:val="27"/>
            <w:szCs w:val="27"/>
            <w:bdr w:val="none" w:sz="0" w:space="0" w:color="auto" w:frame="1"/>
          </w:rPr>
          <w:t>Claudia Irro</w:t>
        </w:r>
      </w:hyperlink>
    </w:p>
    <w:p w14:paraId="04014724" w14:textId="11914158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LICHT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hyperlink r:id="rId12" w:history="1">
        <w:r>
          <w:rPr>
            <w:rStyle w:val="Hyperlink"/>
            <w:rFonts w:ascii="Helvetica" w:hAnsi="Helvetica"/>
            <w:color w:val="000000"/>
            <w:sz w:val="27"/>
            <w:szCs w:val="27"/>
            <w:bdr w:val="none" w:sz="0" w:space="0" w:color="auto" w:frame="1"/>
          </w:rPr>
          <w:t>Christoph Kunz</w:t>
        </w:r>
      </w:hyperlink>
    </w:p>
    <w:p w14:paraId="31291F51" w14:textId="547C6D59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DRAMATURGIE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hyperlink r:id="rId13" w:history="1">
        <w:r>
          <w:rPr>
            <w:rStyle w:val="Hyperlink"/>
            <w:rFonts w:ascii="Helvetica" w:hAnsi="Helvetica"/>
            <w:color w:val="000000"/>
            <w:sz w:val="27"/>
            <w:szCs w:val="27"/>
            <w:bdr w:val="none" w:sz="0" w:space="0" w:color="auto" w:frame="1"/>
          </w:rPr>
          <w:t>Nina Rühmeier</w:t>
        </w:r>
      </w:hyperlink>
    </w:p>
    <w:p w14:paraId="3E69A7F0" w14:textId="5F65262D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Mitarbeit Bühne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Daniel Felgendreher</w:t>
      </w:r>
    </w:p>
    <w:p w14:paraId="52CD2435" w14:textId="495498ED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REGIEASSISTENZ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Clara Sophie Freitag</w:t>
      </w:r>
    </w:p>
    <w:p w14:paraId="5DBE06DA" w14:textId="18A15075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BÜHNENBILDASSISTENZ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hyperlink r:id="rId14" w:history="1">
        <w:r>
          <w:rPr>
            <w:rStyle w:val="Hyperlink"/>
            <w:rFonts w:ascii="Helvetica" w:hAnsi="Helvetica"/>
            <w:color w:val="000000"/>
            <w:sz w:val="27"/>
            <w:szCs w:val="27"/>
            <w:bdr w:val="none" w:sz="0" w:space="0" w:color="auto" w:frame="1"/>
          </w:rPr>
          <w:t>Lina Sofie Staudinger</w:t>
        </w:r>
      </w:hyperlink>
    </w:p>
    <w:p w14:paraId="1AD3B37F" w14:textId="1356AEF3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KOSTÜMBILDASSISTENZ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hyperlink r:id="rId15" w:history="1">
        <w:r>
          <w:rPr>
            <w:rStyle w:val="Hyperlink"/>
            <w:rFonts w:ascii="Helvetica" w:hAnsi="Helvetica"/>
            <w:color w:val="000000"/>
            <w:sz w:val="27"/>
            <w:szCs w:val="27"/>
            <w:bdr w:val="none" w:sz="0" w:space="0" w:color="auto" w:frame="1"/>
          </w:rPr>
          <w:t>Sandra-Laura Axinte</w:t>
        </w:r>
      </w:hyperlink>
    </w:p>
    <w:p w14:paraId="15640058" w14:textId="47A58FD6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REGIEHOSPITANZ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Milena Wilke</w:t>
      </w:r>
    </w:p>
    <w:p w14:paraId="6EF42D75" w14:textId="4F856738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BÜHNENBILDHOSPITANZ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Samira Stolpe</w:t>
      </w:r>
    </w:p>
    <w:p w14:paraId="710F8924" w14:textId="5D699186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KOSTÜMBILDHOSPITANZ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Fabiola Siegfried</w:t>
      </w:r>
    </w:p>
    <w:p w14:paraId="1C13EC42" w14:textId="29529248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INSPIZIENZ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Michael Durrer</w:t>
      </w:r>
      <w:r>
        <w:rPr>
          <w:rFonts w:ascii="Helvetica" w:hAnsi="Helvetica"/>
          <w:color w:val="000000"/>
          <w:sz w:val="27"/>
          <w:szCs w:val="27"/>
        </w:rPr>
        <w:t xml:space="preserve">,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Christian Altenburger</w:t>
      </w:r>
    </w:p>
    <w:p w14:paraId="24CDB616" w14:textId="4C3B4FA6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lastRenderedPageBreak/>
        <w:t>SOUFFLAGE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Claudia Karnos</w:t>
      </w:r>
    </w:p>
    <w:p w14:paraId="616D7673" w14:textId="254CE15E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KORREPETITION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Judit Polgar</w:t>
      </w:r>
    </w:p>
    <w:p w14:paraId="487BB7D4" w14:textId="5A1B03AE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STIMMCOACHING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Leila Pfister</w:t>
      </w:r>
    </w:p>
    <w:p w14:paraId="6103A484" w14:textId="305C6F66" w:rsidR="00255F37" w:rsidRPr="00255F37" w:rsidRDefault="00255F37" w:rsidP="00255F37">
      <w:pPr>
        <w:textAlignment w:val="baseline"/>
        <w:rPr>
          <w:rFonts w:ascii="Helvetica" w:hAnsi="Helvetica"/>
          <w:caps/>
          <w:color w:val="000000"/>
          <w:sz w:val="27"/>
          <w:szCs w:val="27"/>
        </w:rPr>
      </w:pPr>
      <w:r>
        <w:rPr>
          <w:rFonts w:ascii="Helvetica" w:hAnsi="Helvetica"/>
          <w:caps/>
          <w:color w:val="000000"/>
          <w:sz w:val="27"/>
          <w:szCs w:val="27"/>
        </w:rPr>
        <w:t>Dokumentation (Inszenierungsarchiv AdK, Berlin)</w:t>
      </w:r>
      <w:r>
        <w:rPr>
          <w:rFonts w:ascii="Helvetica" w:hAnsi="Helvetica"/>
          <w:caps/>
          <w:color w:val="000000"/>
          <w:sz w:val="27"/>
          <w:szCs w:val="27"/>
        </w:rPr>
        <w:t xml:space="preserve"> </w:t>
      </w:r>
      <w:r>
        <w:rPr>
          <w:rFonts w:ascii="Helvetica" w:hAnsi="Helvetica"/>
          <w:color w:val="000000"/>
          <w:sz w:val="27"/>
          <w:szCs w:val="27"/>
          <w:bdr w:val="none" w:sz="0" w:space="0" w:color="auto" w:frame="1"/>
        </w:rPr>
        <w:t>Lucia Dénes</w:t>
      </w:r>
    </w:p>
    <w:p w14:paraId="3F5BF4C3" w14:textId="77777777" w:rsidR="005C62C7" w:rsidRPr="00754F6C" w:rsidRDefault="005C62C7" w:rsidP="00986D9C">
      <w:pPr>
        <w:rPr>
          <w:sz w:val="22"/>
          <w:szCs w:val="22"/>
        </w:rPr>
      </w:pPr>
    </w:p>
    <w:p w14:paraId="60671646" w14:textId="77777777" w:rsidR="005C62C7" w:rsidRPr="00986D9C" w:rsidRDefault="005C62C7" w:rsidP="00986D9C"/>
    <w:sectPr w:rsidR="005C62C7" w:rsidRPr="00986D9C" w:rsidSect="00ED44DA">
      <w:headerReference w:type="default" r:id="rId16"/>
      <w:headerReference w:type="first" r:id="rId17"/>
      <w:pgSz w:w="11906" w:h="16838" w:code="9"/>
      <w:pgMar w:top="618" w:right="1712" w:bottom="1418" w:left="1712" w:header="41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C5C50" w14:textId="77777777" w:rsidR="000E3DF4" w:rsidRDefault="000E3DF4" w:rsidP="00C36F5B">
      <w:r>
        <w:separator/>
      </w:r>
    </w:p>
  </w:endnote>
  <w:endnote w:type="continuationSeparator" w:id="0">
    <w:p w14:paraId="51B5868F" w14:textId="77777777" w:rsidR="000E3DF4" w:rsidRDefault="000E3DF4" w:rsidP="00C3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9E294" w14:textId="77777777" w:rsidR="000E3DF4" w:rsidRDefault="000E3DF4" w:rsidP="00C36F5B">
      <w:r>
        <w:separator/>
      </w:r>
    </w:p>
  </w:footnote>
  <w:footnote w:type="continuationSeparator" w:id="0">
    <w:p w14:paraId="27C72B12" w14:textId="77777777" w:rsidR="000E3DF4" w:rsidRDefault="000E3DF4" w:rsidP="00C3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F242" w14:textId="77777777" w:rsidR="00B9351E" w:rsidRDefault="00B9351E" w:rsidP="00B9351E">
    <w:pPr>
      <w:pStyle w:val="Kopfzeile"/>
      <w:spacing w:line="20" w:lineRule="exact"/>
    </w:pPr>
    <w:bookmarkStart w:id="0" w:name="_Hlk198564857"/>
    <w:bookmarkStart w:id="1" w:name="_Hlk198564858"/>
    <w:r>
      <w:rPr>
        <w:noProof/>
        <w:lang w:eastAsia="de-CH"/>
      </w:rPr>
      <w:drawing>
        <wp:anchor distT="0" distB="0" distL="114300" distR="114300" simplePos="0" relativeHeight="251664384" behindDoc="0" locked="1" layoutInCell="1" allowOverlap="1" wp14:anchorId="3F14BD91" wp14:editId="19B92CE2">
          <wp:simplePos x="0" y="0"/>
          <wp:positionH relativeFrom="page">
            <wp:posOffset>2635250</wp:posOffset>
          </wp:positionH>
          <wp:positionV relativeFrom="page">
            <wp:posOffset>9991090</wp:posOffset>
          </wp:positionV>
          <wp:extent cx="2298240" cy="461160"/>
          <wp:effectExtent l="0" t="0" r="0" b="0"/>
          <wp:wrapNone/>
          <wp:docPr id="1585342883" name="adr_rgb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5342883" name="adr_rgb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98240" cy="461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AD0B9" w14:textId="77777777" w:rsidR="0014700E" w:rsidRDefault="008A1D5E" w:rsidP="00244CD5">
    <w:pPr>
      <w:pStyle w:val="Kopfzeile"/>
      <w:spacing w:after="2430"/>
    </w:pPr>
    <w:r>
      <w:rPr>
        <w:noProof/>
        <w:lang w:eastAsia="de-CH"/>
      </w:rPr>
      <w:drawing>
        <wp:anchor distT="0" distB="0" distL="114300" distR="114300" simplePos="0" relativeHeight="251661312" behindDoc="0" locked="1" layoutInCell="1" allowOverlap="1" wp14:anchorId="6FFB9F55" wp14:editId="231C79CA">
          <wp:simplePos x="0" y="0"/>
          <wp:positionH relativeFrom="page">
            <wp:posOffset>2635250</wp:posOffset>
          </wp:positionH>
          <wp:positionV relativeFrom="page">
            <wp:posOffset>9991090</wp:posOffset>
          </wp:positionV>
          <wp:extent cx="2298240" cy="461160"/>
          <wp:effectExtent l="0" t="0" r="0" b="0"/>
          <wp:wrapNone/>
          <wp:docPr id="1304900279" name="adr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4900279" name="adr_rgb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98240" cy="461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60288" behindDoc="0" locked="1" layoutInCell="1" allowOverlap="1" wp14:anchorId="1679023E" wp14:editId="3B57BF6B">
          <wp:simplePos x="0" y="0"/>
          <wp:positionH relativeFrom="page">
            <wp:posOffset>269875</wp:posOffset>
          </wp:positionH>
          <wp:positionV relativeFrom="page">
            <wp:posOffset>144145</wp:posOffset>
          </wp:positionV>
          <wp:extent cx="7021080" cy="863640"/>
          <wp:effectExtent l="0" t="0" r="8890" b="0"/>
          <wp:wrapNone/>
          <wp:docPr id="609265729" name="logo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9265729" name="logo_rgb_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1080" cy="863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D1A70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A84AEC"/>
    <w:multiLevelType w:val="multilevel"/>
    <w:tmpl w:val="5C2A26A2"/>
    <w:styleLink w:val="berschriftenListe"/>
    <w:lvl w:ilvl="0">
      <w:start w:val="1"/>
      <w:numFmt w:val="decimal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2" w15:restartNumberingAfterBreak="0">
    <w:nsid w:val="1CBD45B5"/>
    <w:multiLevelType w:val="multilevel"/>
    <w:tmpl w:val="6B5AC13A"/>
    <w:styleLink w:val="AufzhlungListe"/>
    <w:lvl w:ilvl="0">
      <w:start w:val="1"/>
      <w:numFmt w:val="bullet"/>
      <w:pStyle w:val="Aufzhlungszeichen"/>
      <w:lvlText w:val="•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</w:rPr>
    </w:lvl>
    <w:lvl w:ilvl="1">
      <w:start w:val="1"/>
      <w:numFmt w:val="bullet"/>
      <w:lvlText w:val="•"/>
      <w:lvlJc w:val="left"/>
      <w:pPr>
        <w:tabs>
          <w:tab w:val="num" w:pos="568"/>
        </w:tabs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•"/>
      <w:lvlJc w:val="left"/>
      <w:pPr>
        <w:tabs>
          <w:tab w:val="num" w:pos="852"/>
        </w:tabs>
        <w:ind w:left="852" w:hanging="284"/>
      </w:pPr>
      <w:rPr>
        <w:rFonts w:ascii="Calibri" w:hAnsi="Calibri" w:hint="default"/>
      </w:rPr>
    </w:lvl>
    <w:lvl w:ilvl="3">
      <w:start w:val="1"/>
      <w:numFmt w:val="bullet"/>
      <w:lvlText w:val="•"/>
      <w:lvlJc w:val="left"/>
      <w:pPr>
        <w:tabs>
          <w:tab w:val="num" w:pos="1136"/>
        </w:tabs>
        <w:ind w:left="1136" w:hanging="284"/>
      </w:pPr>
      <w:rPr>
        <w:rFonts w:ascii="Calibri" w:hAnsi="Calibri" w:hint="default"/>
      </w:rPr>
    </w:lvl>
    <w:lvl w:ilvl="4">
      <w:start w:val="1"/>
      <w:numFmt w:val="bullet"/>
      <w:lvlText w:val="•"/>
      <w:lvlJc w:val="left"/>
      <w:pPr>
        <w:tabs>
          <w:tab w:val="num" w:pos="1420"/>
        </w:tabs>
        <w:ind w:left="1420" w:hanging="284"/>
      </w:pPr>
      <w:rPr>
        <w:rFonts w:ascii="Calibri" w:hAnsi="Calibri" w:hint="default"/>
      </w:rPr>
    </w:lvl>
    <w:lvl w:ilvl="5">
      <w:start w:val="1"/>
      <w:numFmt w:val="bullet"/>
      <w:lvlText w:val="•"/>
      <w:lvlJc w:val="left"/>
      <w:pPr>
        <w:tabs>
          <w:tab w:val="num" w:pos="1704"/>
        </w:tabs>
        <w:ind w:left="1704" w:hanging="284"/>
      </w:pPr>
      <w:rPr>
        <w:rFonts w:ascii="Calibri" w:hAnsi="Calibri" w:hint="default"/>
      </w:rPr>
    </w:lvl>
    <w:lvl w:ilvl="6">
      <w:start w:val="1"/>
      <w:numFmt w:val="bullet"/>
      <w:lvlText w:val="•"/>
      <w:lvlJc w:val="left"/>
      <w:pPr>
        <w:tabs>
          <w:tab w:val="num" w:pos="1988"/>
        </w:tabs>
        <w:ind w:left="1988" w:hanging="284"/>
      </w:pPr>
      <w:rPr>
        <w:rFonts w:ascii="Calibri" w:hAnsi="Calibri" w:hint="default"/>
      </w:rPr>
    </w:lvl>
    <w:lvl w:ilvl="7">
      <w:start w:val="1"/>
      <w:numFmt w:val="bullet"/>
      <w:lvlText w:val="•"/>
      <w:lvlJc w:val="left"/>
      <w:pPr>
        <w:tabs>
          <w:tab w:val="num" w:pos="2272"/>
        </w:tabs>
        <w:ind w:left="2272" w:hanging="284"/>
      </w:pPr>
      <w:rPr>
        <w:rFonts w:ascii="Calibri" w:hAnsi="Calibri" w:hint="default"/>
      </w:rPr>
    </w:lvl>
    <w:lvl w:ilvl="8">
      <w:start w:val="1"/>
      <w:numFmt w:val="bullet"/>
      <w:lvlText w:val="•"/>
      <w:lvlJc w:val="left"/>
      <w:pPr>
        <w:tabs>
          <w:tab w:val="num" w:pos="2556"/>
        </w:tabs>
        <w:ind w:left="2556" w:hanging="284"/>
      </w:pPr>
      <w:rPr>
        <w:rFonts w:ascii="Calibri" w:hAnsi="Calibri" w:hint="default"/>
      </w:rPr>
    </w:lvl>
  </w:abstractNum>
  <w:abstractNum w:abstractNumId="3" w15:restartNumberingAfterBreak="0">
    <w:nsid w:val="34AE2C7E"/>
    <w:multiLevelType w:val="multilevel"/>
    <w:tmpl w:val="6B5AC13A"/>
    <w:numStyleLink w:val="AufzhlungListe"/>
  </w:abstractNum>
  <w:abstractNum w:abstractNumId="4" w15:restartNumberingAfterBreak="0">
    <w:nsid w:val="3D2329C3"/>
    <w:multiLevelType w:val="hybridMultilevel"/>
    <w:tmpl w:val="566E347A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86D01"/>
    <w:multiLevelType w:val="multilevel"/>
    <w:tmpl w:val="6B5AC13A"/>
    <w:numStyleLink w:val="AufzhlungListe"/>
  </w:abstractNum>
  <w:num w:numId="1" w16cid:durableId="1031564882">
    <w:abstractNumId w:val="0"/>
  </w:num>
  <w:num w:numId="2" w16cid:durableId="1401060114">
    <w:abstractNumId w:val="2"/>
  </w:num>
  <w:num w:numId="3" w16cid:durableId="902905987">
    <w:abstractNumId w:val="3"/>
  </w:num>
  <w:num w:numId="4" w16cid:durableId="1348405251">
    <w:abstractNumId w:val="1"/>
  </w:num>
  <w:num w:numId="5" w16cid:durableId="98181430">
    <w:abstractNumId w:val="5"/>
  </w:num>
  <w:num w:numId="6" w16cid:durableId="14483480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D9C"/>
    <w:rsid w:val="00024C94"/>
    <w:rsid w:val="000B60A8"/>
    <w:rsid w:val="000C042B"/>
    <w:rsid w:val="000D1AEC"/>
    <w:rsid w:val="000E3DF4"/>
    <w:rsid w:val="0014700E"/>
    <w:rsid w:val="001549D8"/>
    <w:rsid w:val="00156078"/>
    <w:rsid w:val="0017443A"/>
    <w:rsid w:val="001B37BA"/>
    <w:rsid w:val="001D2FAB"/>
    <w:rsid w:val="00236EF0"/>
    <w:rsid w:val="00244CD5"/>
    <w:rsid w:val="00255F37"/>
    <w:rsid w:val="002D3762"/>
    <w:rsid w:val="002E2303"/>
    <w:rsid w:val="00371F4B"/>
    <w:rsid w:val="00376117"/>
    <w:rsid w:val="00394F77"/>
    <w:rsid w:val="003B377F"/>
    <w:rsid w:val="003F7F99"/>
    <w:rsid w:val="00424482"/>
    <w:rsid w:val="0042534E"/>
    <w:rsid w:val="00426BAA"/>
    <w:rsid w:val="00440F6F"/>
    <w:rsid w:val="004444CE"/>
    <w:rsid w:val="00453F80"/>
    <w:rsid w:val="004944C8"/>
    <w:rsid w:val="00494673"/>
    <w:rsid w:val="004F5F41"/>
    <w:rsid w:val="005237E9"/>
    <w:rsid w:val="00546E9D"/>
    <w:rsid w:val="005829D4"/>
    <w:rsid w:val="005C62C7"/>
    <w:rsid w:val="005F665C"/>
    <w:rsid w:val="006037FF"/>
    <w:rsid w:val="006074CC"/>
    <w:rsid w:val="00615D9C"/>
    <w:rsid w:val="00617896"/>
    <w:rsid w:val="00664922"/>
    <w:rsid w:val="0067105F"/>
    <w:rsid w:val="006A1E1D"/>
    <w:rsid w:val="006A3F70"/>
    <w:rsid w:val="00754F6C"/>
    <w:rsid w:val="0078126D"/>
    <w:rsid w:val="00791622"/>
    <w:rsid w:val="007A0CB7"/>
    <w:rsid w:val="007C3AE8"/>
    <w:rsid w:val="007F5613"/>
    <w:rsid w:val="00801C1F"/>
    <w:rsid w:val="00863F3F"/>
    <w:rsid w:val="00882C70"/>
    <w:rsid w:val="008A1B3F"/>
    <w:rsid w:val="008A1D5E"/>
    <w:rsid w:val="0093052C"/>
    <w:rsid w:val="0094051B"/>
    <w:rsid w:val="0095195E"/>
    <w:rsid w:val="00986D9C"/>
    <w:rsid w:val="009906A4"/>
    <w:rsid w:val="00A04836"/>
    <w:rsid w:val="00A820A2"/>
    <w:rsid w:val="00A8268B"/>
    <w:rsid w:val="00A8687B"/>
    <w:rsid w:val="00AB7B95"/>
    <w:rsid w:val="00AC105F"/>
    <w:rsid w:val="00B237C7"/>
    <w:rsid w:val="00B71D23"/>
    <w:rsid w:val="00B82C1A"/>
    <w:rsid w:val="00B9351E"/>
    <w:rsid w:val="00BD01E7"/>
    <w:rsid w:val="00C14A5A"/>
    <w:rsid w:val="00C27D0B"/>
    <w:rsid w:val="00C36F5B"/>
    <w:rsid w:val="00C6392F"/>
    <w:rsid w:val="00D262C1"/>
    <w:rsid w:val="00D26F89"/>
    <w:rsid w:val="00D72024"/>
    <w:rsid w:val="00E161C5"/>
    <w:rsid w:val="00E6715D"/>
    <w:rsid w:val="00ED44DA"/>
    <w:rsid w:val="00F34CF6"/>
    <w:rsid w:val="00F56658"/>
    <w:rsid w:val="00F743E1"/>
    <w:rsid w:val="00FE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DC6F80D"/>
  <w15:chartTrackingRefBased/>
  <w15:docId w15:val="{4FCE8AD4-E2A4-4D0C-B636-609B17EC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de-CH" w:eastAsia="en-US" w:bidi="ar-SA"/>
      </w:rPr>
    </w:rPrDefault>
    <w:pPrDefault>
      <w:pPr>
        <w:spacing w:line="23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C1A"/>
  </w:style>
  <w:style w:type="paragraph" w:styleId="berschrift1">
    <w:name w:val="heading 1"/>
    <w:basedOn w:val="Standard"/>
    <w:next w:val="Standard"/>
    <w:link w:val="berschrift1Zchn"/>
    <w:uiPriority w:val="9"/>
    <w:qFormat/>
    <w:rsid w:val="00024C94"/>
    <w:pPr>
      <w:keepNext/>
      <w:keepLines/>
      <w:numPr>
        <w:numId w:val="4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24C94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24C94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24C94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24C94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24C94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24C94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24C94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24C94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C36F5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36F5B"/>
  </w:style>
  <w:style w:type="paragraph" w:styleId="Fuzeile">
    <w:name w:val="footer"/>
    <w:basedOn w:val="Standard"/>
    <w:link w:val="FuzeileZchn"/>
    <w:uiPriority w:val="99"/>
    <w:unhideWhenUsed/>
    <w:rsid w:val="00C36F5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36F5B"/>
  </w:style>
  <w:style w:type="paragraph" w:styleId="Aufzhlungszeichen">
    <w:name w:val="List Bullet"/>
    <w:basedOn w:val="Standard"/>
    <w:uiPriority w:val="99"/>
    <w:unhideWhenUsed/>
    <w:qFormat/>
    <w:rsid w:val="004444CE"/>
    <w:pPr>
      <w:numPr>
        <w:numId w:val="5"/>
      </w:numPr>
    </w:pPr>
  </w:style>
  <w:style w:type="numbering" w:customStyle="1" w:styleId="AufzhlungListe">
    <w:name w:val="Aufzählung Liste"/>
    <w:uiPriority w:val="99"/>
    <w:rsid w:val="007A0CB7"/>
    <w:pPr>
      <w:numPr>
        <w:numId w:val="2"/>
      </w:numPr>
    </w:pPr>
  </w:style>
  <w:style w:type="numbering" w:customStyle="1" w:styleId="berschriftenListe">
    <w:name w:val="Überschriften Liste"/>
    <w:uiPriority w:val="99"/>
    <w:rsid w:val="00024C94"/>
    <w:pPr>
      <w:numPr>
        <w:numId w:val="4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24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24C9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24C9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24C9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24C9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24C9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24C9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24C9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24C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F665C"/>
    <w:rPr>
      <w:color w:val="666666"/>
    </w:rPr>
  </w:style>
  <w:style w:type="paragraph" w:styleId="StandardWeb">
    <w:name w:val="Normal (Web)"/>
    <w:basedOn w:val="Standard"/>
    <w:uiPriority w:val="99"/>
    <w:semiHidden/>
    <w:unhideWhenUsed/>
    <w:rsid w:val="005C6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customStyle="1" w:styleId="production-info-stage">
    <w:name w:val="production-info-stage"/>
    <w:basedOn w:val="Absatz-Standardschriftart"/>
    <w:rsid w:val="005C62C7"/>
  </w:style>
  <w:style w:type="character" w:styleId="Hyperlink">
    <w:name w:val="Hyperlink"/>
    <w:basedOn w:val="Absatz-Standardschriftart"/>
    <w:uiPriority w:val="99"/>
    <w:semiHidden/>
    <w:unhideWhenUsed/>
    <w:rsid w:val="005C62C7"/>
    <w:rPr>
      <w:color w:val="0000FF"/>
      <w:u w:val="single"/>
    </w:rPr>
  </w:style>
  <w:style w:type="paragraph" w:styleId="Listenabsatz">
    <w:name w:val="List Paragraph"/>
    <w:basedOn w:val="Standard"/>
    <w:uiPriority w:val="34"/>
    <w:rsid w:val="00371F4B"/>
    <w:pPr>
      <w:ind w:left="720"/>
      <w:contextualSpacing/>
    </w:pPr>
  </w:style>
  <w:style w:type="paragraph" w:styleId="berarbeitung">
    <w:name w:val="Revision"/>
    <w:hidden/>
    <w:uiPriority w:val="99"/>
    <w:semiHidden/>
    <w:rsid w:val="003B377F"/>
    <w:pPr>
      <w:spacing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7B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7B95"/>
    <w:rPr>
      <w:rFonts w:ascii="Segoe UI" w:hAnsi="Segoe UI" w:cs="Segoe UI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255F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8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1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91424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200936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3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1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73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7254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62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11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86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43655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470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14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30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1869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53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825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2752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4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04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203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204787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6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6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305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52897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0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87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453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005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08044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96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12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372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91523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87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79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940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0413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4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85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317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7819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525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24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0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1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9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26395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16778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19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0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851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50578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81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16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955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94295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3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73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115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4635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77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12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60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86282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79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13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956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29028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41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56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570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85689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58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84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299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87514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509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54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393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763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95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631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680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82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62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765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5016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20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5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1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8746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6335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134655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9076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2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10048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8841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268414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0307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75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802504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0557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0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019072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16536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54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659162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12119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2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643641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6837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9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297125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200542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4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2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824731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39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53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3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75700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978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4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9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676051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4860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45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218173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5481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46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017718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6363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01315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50839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9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4639312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9781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89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611050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16915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8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306883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57358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4432673">
          <w:marLeft w:val="0"/>
          <w:marRight w:val="0"/>
          <w:marTop w:val="0"/>
          <w:marBottom w:val="0"/>
          <w:divBdr>
            <w:top w:val="single" w:sz="4" w:space="0" w:color="000000"/>
            <w:left w:val="none" w:sz="0" w:space="15" w:color="auto"/>
            <w:bottom w:val="none" w:sz="0" w:space="0" w:color="auto"/>
            <w:right w:val="none" w:sz="0" w:space="15" w:color="auto"/>
          </w:divBdr>
          <w:divsChild>
            <w:div w:id="9971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5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  <w:divsChild>
            <w:div w:id="500514059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4109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2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0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820724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95050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65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661412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67970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7329365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91712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60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1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7236434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04435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2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98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6194696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4283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0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25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6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  <w:divsChild>
            <w:div w:id="13576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4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0623812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91735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09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67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5428239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80966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5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22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8457902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1393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1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8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4011497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29999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8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53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422840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69707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36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5550274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67708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4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0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2909116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00894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1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85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0880164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44600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1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1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9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46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21196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9445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69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47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919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54038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3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64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258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6569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32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95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731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5837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9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80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212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36001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88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68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44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200284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07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147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7873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58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21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63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880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3977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10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16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029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8022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6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658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74852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5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24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702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01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1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1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176287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7813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402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472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3197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178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94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928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78175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75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1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875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85735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00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96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9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4145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425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08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583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85716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35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04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27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10958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00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0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1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62947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75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75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48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76631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16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3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85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0508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95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43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5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0110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120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26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auspielhaus.ch/de/personen/34793/pinar-karabulut?origin=38184" TargetMode="External"/><Relationship Id="rId13" Type="http://schemas.openxmlformats.org/officeDocument/2006/relationships/hyperlink" Target="https://www.schauspielhaus.ch/de/personen/10192/nina-ruehmeier?origin=3818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chauspielhaus.ch/de/personen/2415/christoph-kunz?origin=38184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chauspielhaus.ch/de/personen/38190/claudia-irro?origin=3818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chauspielhaus.ch/de/personen/34835/sandra-laura-axinte?origin=38184" TargetMode="External"/><Relationship Id="rId10" Type="http://schemas.openxmlformats.org/officeDocument/2006/relationships/hyperlink" Target="https://www.schauspielhaus.ch/de/personen/9556/michela-flueck?origin=3818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chauspielhaus.ch/de/personen/38186/bettina-ostermeier?origin=38184" TargetMode="External"/><Relationship Id="rId14" Type="http://schemas.openxmlformats.org/officeDocument/2006/relationships/hyperlink" Target="https://www.schauspielhaus.ch/de/personen/31867/lina-sofie-staudinger?origin=3818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Marketing_Kommunikation\06%20-%20Vorlagen\25_26\schauspielhaus_brief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6E897-952F-4867-9266-83F6E9463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Q:\Marketing_Kommunikation\06 - Vorlagen\25_26\schauspielhaus_brief.dotm</Template>
  <TotalTime>0</TotalTime>
  <Pages>2</Pages>
  <Words>283</Words>
  <Characters>1961</Characters>
  <Application>Microsoft Office Word</Application>
  <DocSecurity>0</DocSecurity>
  <Lines>81</Lines>
  <Paragraphs>62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Fenercioglu Kaye</dc:creator>
  <cp:keywords/>
  <dc:description/>
  <cp:lastModifiedBy>Tali Furrer</cp:lastModifiedBy>
  <cp:revision>6</cp:revision>
  <cp:lastPrinted>2024-06-24T13:01:00Z</cp:lastPrinted>
  <dcterms:created xsi:type="dcterms:W3CDTF">2025-11-28T16:52:00Z</dcterms:created>
  <dcterms:modified xsi:type="dcterms:W3CDTF">2026-09-15T18:13:00Z</dcterms:modified>
</cp:coreProperties>
</file>